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12418322" name="e2ea06d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8862597" name="e2ea06d0-97b8-11f0-83c6-cf4b74eb23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0419580" name="583d65f0-97b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6078414" name="583d65f0-97bc-11f0-83c6-cf4b74eb23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19471735" name="bfcc441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1943133" name="bfcc4410-97c2-11f0-83c6-cf4b74eb23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56993978" name="0943cd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6590261" name="0943cdd0-97c7-11f0-83c6-cf4b74eb23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65673772" name="fdc5ca2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1139245" name="fdc5ca20-97b8-11f0-83c6-cf4b74eb23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12142981" name="74814c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790150" name="74814c20-97b9-11f0-83c6-cf4b74eb23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Balkone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38217852" name="cf8725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3516340" name="cf872590-97b9-11f0-83c6-cf4b74eb23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98746551" name="2114d84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166784" name="2114d840-97be-11f0-83c6-cf4b74eb23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0824460" name="244d30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050745" name="244d30d0-97c7-11f0-83c6-cf4b74eb23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77752462" name="083bb730-97c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76437" name="083bb730-97c8-11f0-83c6-cf4b74eb23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15801784" name="1693e3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3098625" name="1693e320-97b9-11f0-83c6-cf4b74eb23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63062112" name="515feb7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3222860" name="515feb70-97b9-11f0-83c6-cf4b74eb23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53105947" name="0b3a35b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959914" name="0b3a35b0-97be-11f0-83c6-cf4b74eb23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35573996" name="ad3067e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985906" name="ad3067e0-97b9-11f0-83c6-cf4b74eb23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41216046" name="2bd19de0-97c3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5240615" name="2bd19de0-97c3-11f0-83c6-cf4b74eb23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76454860" name="a6c2c430-97c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998559" name="a6c2c430-97cc-11f0-83c6-cf4b74eb23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48812168" name="95e94030-97bd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518233" name="95e94030-97bd-11f0-83c6-cf4b74eb23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Esszimmer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15691016" name="42299150-97c4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745473" name="42299150-97c4-11f0-83c6-cf4b74eb23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ganzes Haus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Leim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44015555" name="c8d37600-97bd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975110" name="c8d37600-97bd-11f0-83c6-cf4b74eb23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81761732" name="57ebd8a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3366983" name="57ebd8a0-97be-11f0-83c6-cf4b74eb23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Cheminée</w:t>
            </w:r>
          </w:p>
        </w:tc>
        <w:tc>
          <w:p>
            <w:pPr>
              <w:spacing w:before="0" w:after="0" w:line="240" w:lineRule="auto"/>
            </w:pPr>
            <w:r>
              <w:t>Faserzement / LAP / 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81445247" name="9c19f560-97bf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550456" name="9c19f560-97bf-11f0-83c6-cf4b74eb23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Tapete mit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93579545" name="75a20f5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97803" name="75a20f50-97c2-11f0-83c6-cf4b74eb23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und Wand 2.Lage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9016320" name="a5860a0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5646068" name="a5860a00-97c2-11f0-83c6-cf4b74eb23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59924992" name="6382adc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923292" name="6382adc0-97c7-11f0-83c6-cf4b74eb23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66326003" name="09f78610-97ca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8223766" name="09f78610-97ca-11f0-83c6-cf4b74eb23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Via Purasca 44, 6989 Purasca</w:t>
          </w:r>
        </w:p>
        <w:p>
          <w:pPr>
            <w:spacing w:before="0" w:after="0"/>
          </w:pPr>
          <w:r>
            <w:t>484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